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Heizraum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Leitung</w:t>
            </w:r>
          </w:p>
        </w:tc>
        <w:tc>
          <w:p>
            <w:pPr>
              <w:spacing w:before="0" w:after="0" w:line="240" w:lineRule="auto"/>
            </w:pPr>
            <w:r>
              <w:t>Rohrisolation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550469" name="4eeddad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0291960" name="4eeddad0-c5ec-11f0-b628-110c1c04aa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Heizraum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0087181" name="b98ffb2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7884950" name="b98ffb20-c5ec-11f0-b628-110c1c04aa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829387" name="47b159f0-c5f5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3873534" name="47b159f0-c5f5-11f0-b628-110c1c04aa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Dachboden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70379825" name="3d39bd30-c5f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8811459" name="3d39bd30-c5fc-11f0-b628-110c1c04aa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Aussen</w:t>
            </w:r>
          </w:p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8746589" name="0459d800-c5fd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7056105" name="0459d800-c5fd-11f0-b628-110c1c04aa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Heizraum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Holzfaserplatzen</w:t>
            </w:r>
          </w:p>
        </w:tc>
        <w:tc>
          <w:p>
            <w:pPr>
              <w:spacing w:before="0" w:after="0" w:line="240" w:lineRule="auto"/>
            </w:pPr>
            <w:r>
              <w:t>Leichtbauelemente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08270390" name="ee43a650-c5ec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7831907" name="ee43a650-c5ec-11f0-b628-110c1c04aa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Heizraum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Dichtung</w:t>
            </w:r>
          </w:p>
        </w:tc>
        <w:tc>
          <w:p>
            <w:pPr>
              <w:spacing w:before="0" w:after="0" w:line="240" w:lineRule="auto"/>
            </w:pPr>
            <w:r>
              <w:t>Heizung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4490429" name="79eb9a50-c5ed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6846884" name="79eb9a50-c5ed-11f0-b628-110c1c04aa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Marmorboden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1608334" name="9e263dc0-c5ee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0300580" name="9e263dc0-c5ee-11f0-b628-110c1c04aa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Sockelleiste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5999138" name="fb59a590-c5ee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3630034" name="fb59a590-c5ee-11f0-b628-110c1c04aa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Sockel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2209540" name="01892570-c5f5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107695" name="01892570-c5f5-11f0-b628-110c1c04aa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1397710" name="b19ce330-c5ef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4781496" name="b19ce330-c5ef-11f0-b628-110c1c04aa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Putze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1960930" name="f167ddd0-c5f9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9064608" name="f167ddd0-c5f9-11f0-b628-110c1c04aa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Öltank</w:t>
            </w:r>
          </w:p>
        </w:tc>
        <w:tc>
          <w:p>
            <w:pPr>
              <w:spacing w:before="0" w:after="0" w:line="240" w:lineRule="auto"/>
            </w:pPr>
            <w:r>
              <w:t>Brandschutztüren, -tore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05271419" name="58880ee0-c5f0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7107272" name="58880ee0-c5f0-11f0-b628-110c1c04aa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5279539" name="e4e04010-c5f0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8468131" name="e4e04010-c5f0-11f0-b628-110c1c04aa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50682611" name="cdb88740-c5f4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213579" name="cdb88740-c5f4-11f0-b628-110c1c04aa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Untergeschoss</w:t>
            </w:r>
          </w:p>
          <w:p>
            <w:pPr>
              <w:spacing w:before="0" w:after="0" w:line="240" w:lineRule="auto"/>
            </w:pPr>
            <w:r>
              <w:t>Waschküche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7736483" name="38bc2550-c5f1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1692839" name="38bc2550-c5f1-11f0-b628-110c1c04aa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4093375" name="14f068f0-c5f3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5578538" name="14f068f0-c5f3-11f0-b628-110c1c04aa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3284610" name="78f8bfc0-c5f6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7511362" name="78f8bfc0-c5f6-11f0-b628-110c1c04aa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Schlafzimmer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</w:t>
            </w:r>
          </w:p>
        </w:tc>
        <w:tc>
          <w:p>
            <w:pPr>
              <w:spacing w:before="0" w:after="0" w:line="240" w:lineRule="auto"/>
            </w:pPr>
            <w:r>
              <w:t>Teppichkleber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8720247" name="4d0392d0-c5f3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6910552" name="4d0392d0-c5f3-11f0-b628-110c1c04aa8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Stube</w:t>
            </w:r>
          </w:p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</w:t>
            </w:r>
          </w:p>
        </w:tc>
        <w:tc>
          <w:p>
            <w:pPr>
              <w:spacing w:before="0" w:after="0" w:line="240" w:lineRule="auto"/>
            </w:pPr>
            <w:r>
              <w:t>Teppichkleber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9129703" name="ff2da510-c5fb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3984929" name="ff2da510-c5fb-11f0-b628-110c1c04aa8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Wandschrank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0100665" name="2c4b89a0-c5f6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9356767" name="2c4b89a0-c5f6-11f0-b628-110c1c04aa8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Stube</w:t>
            </w:r>
          </w:p>
          <w:p>
            <w:pPr>
              <w:spacing w:before="0" w:after="0" w:line="240" w:lineRule="auto"/>
            </w:pPr>
            <w:r>
              <w:t>Cheminee</w:t>
            </w:r>
          </w:p>
        </w:tc>
        <w:tc>
          <w:p>
            <w:pPr>
              <w:spacing w:before="0" w:after="0" w:line="240" w:lineRule="auto"/>
            </w:pPr>
            <w:r>
              <w:t>Cheminee</w:t>
            </w:r>
          </w:p>
        </w:tc>
        <w:tc>
          <w:p>
            <w:pPr>
              <w:spacing w:before="0" w:after="0" w:line="240" w:lineRule="auto"/>
            </w:pPr>
            <w:r>
              <w:t>Asbestschnur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451761" name="b5154770-c5f7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3287210" name="b5154770-c5f7-11f0-b628-110c1c04aa8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Herd</w:t>
            </w:r>
          </w:p>
        </w:tc>
        <w:tc>
          <w:p>
            <w:pPr>
              <w:spacing w:before="0" w:after="0" w:line="240" w:lineRule="auto"/>
            </w:pPr>
            <w:r>
              <w:t>FZ Platte</w:t>
            </w:r>
          </w:p>
        </w:tc>
        <w:tc>
          <w:p>
            <w:pPr>
              <w:spacing w:before="0" w:after="0" w:line="240" w:lineRule="auto"/>
            </w:pPr>
            <w:r>
              <w:t>Herd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5893940" name="571439f0-c5f8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0984838" name="571439f0-c5f8-11f0-b628-110c1c04aa8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Erdgeschoss</w:t>
            </w:r>
          </w:p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Cheminer</w:t>
            </w:r>
          </w:p>
        </w:tc>
        <w:tc>
          <w:p>
            <w:pPr>
              <w:spacing w:before="0" w:after="0" w:line="240" w:lineRule="auto"/>
            </w:pPr>
            <w:r>
              <w:t>Dichtungen</w:t>
            </w:r>
          </w:p>
        </w:tc>
        <w:tc>
          <w:p>
            <w:pPr>
              <w:spacing w:before="0" w:after="0" w:line="240" w:lineRule="auto"/>
            </w:pPr>
            <w:r>
              <w:t>Asbestschnüre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1983273" name="58087310-c5fa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1611824" name="58087310-c5fa-11f0-b628-110c1c04aa8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Stube</w:t>
            </w:r>
          </w:p>
          <w:p>
            <w:pPr>
              <w:spacing w:before="0" w:after="0" w:line="240" w:lineRule="auto"/>
            </w:pPr>
            <w:r>
              <w:t>Cheminee</w:t>
            </w:r>
          </w:p>
        </w:tc>
        <w:tc>
          <w:p>
            <w:pPr>
              <w:spacing w:before="0" w:after="0" w:line="240" w:lineRule="auto"/>
            </w:pPr>
            <w:r>
              <w:t>Dichtungen</w:t>
            </w:r>
          </w:p>
        </w:tc>
        <w:tc>
          <w:p>
            <w:pPr>
              <w:spacing w:before="0" w:after="0" w:line="240" w:lineRule="auto"/>
            </w:pPr>
            <w:r>
              <w:t>Asbestschnüre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3214820" name="0db9d0f0-c5fb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7494684" name="0db9d0f0-c5fb-11f0-b628-110c1c04aa8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UG bis DG</w:t>
            </w:r>
          </w:p>
        </w:tc>
        <w:tc>
          <w:p>
            <w:pPr>
              <w:spacing w:before="0" w:after="0" w:line="240" w:lineRule="auto"/>
            </w:pPr>
            <w:r>
              <w:t>Fallrohr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8898691" name="a6ad8190-c5fa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5396946" name="a6ad8190-c5fa-11f0-b628-110c1c04aa8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Dachgeschoss</w:t>
            </w:r>
          </w:p>
          <w:p>
            <w:pPr>
              <w:spacing w:before="0" w:after="0" w:line="240" w:lineRule="auto"/>
            </w:pPr>
            <w:r>
              <w:t>Dachboden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Isolation</w:t>
            </w:r>
          </w:p>
        </w:tc>
        <w:tc>
          <w:p>
            <w:pPr>
              <w:spacing w:before="0" w:after="0" w:line="240" w:lineRule="auto"/>
            </w:pPr>
            <w:r>
              <w:t>KMF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6616536" name="59a00d90-c5fb-11f0-b628-110c1c04aa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217125" name="59a00d90-c5fb-11f0-b628-110c1c04aa8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KMF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DN591</w:t>
          </w:r>
        </w:p>
        <w:p>
          <w:pPr>
            <w:spacing w:before="0" w:after="0"/>
          </w:pPr>
          <w:r>
            <w:t>DN591 Tschuggenstrasse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footer.xml" Type="http://schemas.openxmlformats.org/officeDocument/2006/relationships/footer" Id="rId3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